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49863045" name="780ad270-b8b2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9240105" name="780ad270-b8b2-11f0-922b-2f8c90c6f116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52774183" name="94fa3e10-b8b3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2065812" name="94fa3e10-b8b3-11f0-922b-2f8c90c6f116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Lager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98559660" name="64b5e900-b8b5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5701205" name="64b5e900-b8b5-11f0-922b-2f8c90c6f116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Kerzenlager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21745159" name="7a079000-b8b6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4995898" name="7a079000-b8b6-11f0-922b-2f8c90c6f11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22288172" name="17a83170-b8b7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1377742" name="17a83170-b8b7-11f0-922b-2f8c90c6f116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99581136" name="57f2c7e0-b8b7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8926290" name="57f2c7e0-b8b7-11f0-922b-2f8c90c6f116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/ Treppenhaus / WC / Stube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52138795" name="81f81da0-b8b8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9524441" name="81f81da0-b8b8-11f0-922b-2f8c90c6f116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75628091" name="218ffb30-b8b9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7179105" name="218ffb30-b8b9-11f0-922b-2f8c90c6f116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19887128" name="4dd23e10-b8b9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0728568" name="4dd23e10-b8b9-11f0-922b-2f8c90c6f11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37860877" name="4705b6b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0306314" name="4705b6b0-b8ba-11f0-922b-2f8c90c6f116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Küche / Lagerraum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01910595" name="59f2611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6509591" name="59f26110-b8ba-11f0-922b-2f8c90c6f116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/ Lagerraum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19723778" name="6afba57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1130824" name="6afba570-b8ba-11f0-922b-2f8c90c6f116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Stube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90575241" name="d0eac50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8925903" name="d0eac500-b8ba-11f0-922b-2f8c90c6f116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Stube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17871558" name="79d73ef0-b8bb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6816199" name="79d73ef0-b8bb-11f0-922b-2f8c90c6f116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Stube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Asbestschnüre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53596456" name="99045b00-b8bb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2726356" name="99045b00-b8bb-11f0-922b-2f8c90c6f116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3016604" name="d9751710-b8bb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6140640" name="d9751710-b8bb-11f0-922b-2f8c90c6f11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33376689" name="01221a60-b8bc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0769026" name="01221a60-b8bc-11f0-922b-2f8c90c6f116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Musikzimmer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37418273" name="a528c3c0-b8bc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0121776" name="a528c3c0-b8bc-11f0-922b-2f8c90c6f116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80170011" name="3dc9a400-b8bd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4651647" name="3dc9a400-b8bd-11f0-922b-2f8c90c6f116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WHG. Küche / 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4801067" name="4781c7b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9252563" name="4781c7b0-b8be-11f0-922b-2f8c90c6f116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WHG.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98113523" name="5dc1469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5257228" name="5dc14690-b8be-11f0-922b-2f8c90c6f116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WHG. Küche / 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05659852" name="71fc42e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2730690" name="71fc42e0-b8be-11f0-922b-2f8c90c6f116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WHG. Küche / 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75140017" name="8154f11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7349997" name="8154f110-b8be-11f0-922b-2f8c90c6f116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WHG. Wohnzimmer / Eingang / Treppenhaus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11092338" name="c667bdf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8463431" name="c667bdf0-b8be-11f0-922b-2f8c90c6f116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WHG. 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38464039" name="5a51a5d0-b8bf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8494707" name="5a51a5d0-b8bf-11f0-922b-2f8c90c6f116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WHG. 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65565232" name="b2907000-b8bf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9845784" name="b2907000-b8bf-11f0-922b-2f8c90c6f116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WHG. 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32982035" name="c8a869b0-b8bf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2805539" name="c8a869b0-b8bf-11f0-922b-2f8c90c6f116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WHG. 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72596503" name="0e22f910-b8c0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2382616" name="0e22f910-b8c0-11f0-922b-2f8c90c6f116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WHG. 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60834515" name="2684bbb0-b8c0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0615429" name="2684bbb0-b8c0-11f0-922b-2f8c90c6f116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Sockelputz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94477246" name="199305f0-b8c1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1897765" name="199305f0-b8c1-11f0-922b-2f8c90c6f116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Dorfstrasse 14, 9300 Wittenbach</w:t>
          </w:r>
        </w:p>
        <w:p>
          <w:pPr>
            <w:spacing w:before="0" w:after="0"/>
          </w:pPr>
          <w:r>
            <w:t>552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footer.xml" Type="http://schemas.openxmlformats.org/officeDocument/2006/relationships/footer" Id="rId3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